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632522" name="b91ca020-37b3-11f0-ba0d-d9715129bf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28642" name="b91ca020-37b3-11f0-ba0d-d9715129bf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5141041" name="bfe624d0-37b3-11f0-9a56-81350f24ac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979394" name="bfe624d0-37b3-11f0-9a56-81350f24ac3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